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970856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812079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25378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974571" name="49fe0f50-26bc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504860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650718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666868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1336" name="1b8ab870-26b8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738905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207" name="0a3d49b0-26b9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9001065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994908" name="ef265cb0-26b9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6585558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95662" name="d0ecfa00-26ba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046120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18028" name="5dcef4a0-26bb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8661202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381368" name="be7dc790-26bb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8399880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630876" name="4627c810-26be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0829678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893677" name="85251e00-26be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6076435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213525" name="38ac2600-26b8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729428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74136" name="d4770090-26b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8606151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194293" name="d04998a0-26bb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3540885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77599" name="2fa2dbc0-26be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7824502" name="6076755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165411" name="60767550-26b8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0398481" name="748001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45706" name="74800160-26b8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918221" name="8ad181a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71981" name="8ad181a0-26b8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6845711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511602" name="f35c81c0-26b8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1859377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330016" name="2aea80a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728301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379975" name="f17debd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428229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426403" name="3c0b80d0-26bc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4181617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8093" name="3c4b0cc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343688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173297" name="e49db7b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2324285" name="191e931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581012" name="191e9310-26bb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703132" name="5a7a07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480081" name="5a7a07d0-26bc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 Küche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664737" name="865488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9155" name="86548830-26bc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555873" name="d3da922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962419" name="d3da9220-26bc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9349067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726785" name="51aa3330-26b9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